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Deckenpanelen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9620031" name="019e8e37-b817-7a0b-861a-a83c8e1c6c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465723" name="019e8e37-b817-7a0b-861a-a83c8e1c6ca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0446760" name="019e8e38-a9dc-7e97-8b09-ee1ab624fb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714869" name="019e8e38-a9dc-7e97-8b09-ee1ab624fb7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7736540" name="019e8e3a-e685-7374-aa57-303f1f08e9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531175" name="019e8e3a-e685-7374-aa57-303f1f08e9c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Gang/Treppenhaus</w:t>
            </w:r>
          </w:p>
          <w:p>
            <w:pPr>
              <w:spacing w:before="0" w:after="0" w:line="240" w:lineRule="auto"/>
            </w:pPr>
            <w:r>
              <w:t>UG-OG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4413424" name="019e8e40-77b6-7862-9313-3db94d5ac8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577572" name="019e8e40-77b6-7862-9313-3db94d5ac8f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3470551" name="019e8e57-1b07-7bb6-bb26-7ec1419869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701024" name="019e8e57-1b07-7bb6-bb26-7ec14198698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7921715" name="019e8e59-3daa-7117-9114-188e5c165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643819" name="019e8e59-3daa-7117-9114-188e5c165cc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gesamtes Stockwerk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562256" name="019e8e5d-1c98-7e79-860e-dfcbde8b1a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569905" name="019e8e5d-1c98-7e79-860e-dfcbde8b1a2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1052473" name="019e8e78-2aee-7564-b15c-057f528f3c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968407" name="019e8e78-2aee-7564-b15c-057f528f3c7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Fassadensockel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9450878" name="019e8e78-bffd-7722-a4b5-354cde0567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60327" name="019e8e78-bffd-7722-a4b5-354cde0567e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0246626" name="019e8e39-44e4-7d1e-be76-4188a52194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798713" name="019e8e39-44e4-7d1e-be76-4188a521947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7966524" name="019e8e3b-f6e6-7a6a-900a-01e67f2002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704925" name="019e8e3b-f6e6-7a6a-900a-01e67f2002f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111240" name="019e8e3e-8300-7291-af77-7cd10c54a4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341923" name="019e8e3e-8300-7291-af77-7cd10c54a46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9343546" name="019e8e5a-12bb-72f0-8436-ddd04bf354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759049" name="019e8e5a-12bb-72f0-8436-ddd04bf3549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7556096" name="019e8e3d-8253-736b-9c94-a23a0a509d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54911" name="019e8e3d-8253-736b-9c94-a23a0a509df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9098068" name="019e8e3f-028f-716f-8870-48d70cb883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037155" name="019e8e3f-028f-716f-8870-48d70cb8836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4491200" name="019e8e58-88ad-7ee0-8732-1fa16a8fdb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015755" name="019e8e58-88ad-7ee0-8732-1fa16a8fdbb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2736255" name="019e8e59-a864-7294-9164-6be6dd87ab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799053" name="019e8e59-a864-7294-9164-6be6dd87abf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8513178" name="019e8e57-fd26-7643-8704-872b40dda9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992885" name="019e8e57-fd26-7643-8704-872b40dda92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6591327" name="019e8e5b-4d5d-738f-8640-7a116f946c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725220" name="019e8e5b-4d5d-738f-8640-7a116f946ca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Garagenboden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1056934" name="019e8e5e-a64b-789b-ad3c-4dd454d884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192974" name="019e8e5e-a64b-789b-ad3c-4dd454d884f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Heisswasserleitungen</w:t>
            </w:r>
          </w:p>
        </w:tc>
        <w:tc>
          <w:p>
            <w:pPr>
              <w:spacing w:before="0" w:after="0" w:line="240" w:lineRule="auto"/>
            </w:pPr>
            <w:r>
              <w:t>Rohrummantelung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442103" name="019e8e5f-c909-77a0-a0f1-5fb9ba066f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993026" name="019e8e5f-c909-77a0-a0f1-5fb9ba066f5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Faserzement / 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7507007" name="019e8e60-a4e0-7306-b29b-3282a19579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877678" name="019e8e60-a4e0-7306-b29b-3282a195791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Myrthenweg 2, 7000 Chur</w:t>
          </w:r>
        </w:p>
        <w:p>
          <w:pPr>
            <w:spacing w:before="0" w:after="0"/>
          </w:pPr>
          <w:r>
            <w:t>969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